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Visuelle Einstufung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Keller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Türblatt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Türblatt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18406104" name="a1a5ffc0-d733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3437072" name="a1a5ffc0-d733-11f0-a98b-615e6b13120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67120437" name="a8416f90-d733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0494424" name="a8416f90-d733-11f0-a98b-615e6b13120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</w:t>
            </w:r>
          </w:p>
          <w:p>
            <w:pPr>
              <w:spacing w:before="0" w:after="0"/>
            </w:pPr>
            <w:r>
              <w:t>UG - DG</w:t>
            </w:r>
          </w:p>
          <w:p>
            <w:pPr>
              <w:spacing w:before="0" w:after="0"/>
            </w:pPr>
            <w:r>
              <w:t>Fallrohr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Fallrohr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2901461" name="bb3b1240-d733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4360551" name="bb3b1240-d733-11f0-a98b-615e6b13120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36768532" name="c126e120-d733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40943213" name="c126e120-d733-11f0-a98b-615e6b13120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Keller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96377527" name="eb163350-d733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491152" name="eb163350-d733-11f0-a98b-615e6b13120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09324760" name="eedcd840-d733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6882139" name="eedcd840-d733-11f0-a98b-615e6b13120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Treppenhaus / Gang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VM-24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1765494" name="23901c00-d739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80734548" name="23901c00-d739-11f0-a98b-615e6b13120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89560437" name="27972550-d739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28672735" name="27972550-d739-11f0-a98b-615e6b13120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OG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VM-28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72144334" name="4f530040-d73a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2117417" name="4f530040-d73a-11f0-a98b-615e6b13120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49378805" name="541b84d0-d73a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0847634" name="541b84d0-d73a-11f0-a98b-615e6b13120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VM-29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70289396" name="d338b7b0-d73a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0416509" name="d338b7b0-d73a-11f0-a98b-615e6b13120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00245250" name="d747b040-d73a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7146698" name="d747b040-d73a-11f0-a98b-615e6b13120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Unterdach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VM-32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Unterdach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28173923" name="8c7474d0-d73b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6641058" name="8c7474d0-d73b-11f0-a98b-615e6b13120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15435648" name="936bc040-d73b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6361360" name="936bc040-d73b-11f0-a98b-615e6b13120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Keller </w:t>
            </w:r>
          </w:p>
          <w:p>
            <w:pPr>
              <w:spacing w:before="0" w:after="0"/>
            </w:pPr>
            <w:r>
              <w:t>UG Nr. 10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VM-35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47665107" name="e65f0850-d73d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32016982" name="e65f0850-d73d-11f0-a98b-615e6b13120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02803287" name="e973e970-d73d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0199865" name="e973e970-d73d-11f0-a98b-615e6b13120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Keller </w:t>
            </w:r>
          </w:p>
          <w:p>
            <w:pPr>
              <w:spacing w:before="0" w:after="0"/>
            </w:pPr>
            <w:r>
              <w:t>UG Nr. 10</w:t>
            </w:r>
          </w:p>
          <w:p>
            <w:pPr>
              <w:spacing w:before="0" w:after="0"/>
            </w:pPr>
            <w:r>
              <w:t>Fallrohr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VM-37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Fallrohr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65858635" name="0a2cae90-d73e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78571629" name="0a2cae90-d73e-11f0-a98b-615e6b13120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30004814" name="10ff8210-d73e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3621283" name="10ff8210-d73e-11f0-a98b-615e6b13120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OG Nr. 10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VM-46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6238158" name="7b3f2520-d740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3924893" name="7b3f2520-d740-11f0-a98b-615e6b131203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59237650" name="7e2c32f0-d740-11f0-a98b-615e6b13120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3855118" name="7e2c32f0-d740-11f0-a98b-615e6b131203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MFH. Rossweg 10/20, 5332 Rekingen</w:t>
          </w:r>
        </w:p>
        <w:p>
          <w:pPr>
            <w:spacing w:before="0" w:after="0"/>
          </w:pPr>
          <w:r>
            <w:t>621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visuellen Befunde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footer.xml" Type="http://schemas.openxmlformats.org/officeDocument/2006/relationships/footer" Id="rId2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